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82" w:rsidRPr="00C818FA" w:rsidRDefault="00437182" w:rsidP="00437182">
      <w:pPr>
        <w:ind w:right="-211"/>
        <w:jc w:val="right"/>
        <w:rPr>
          <w:rFonts w:ascii="Arial" w:hAnsi="Arial" w:cs="Arial"/>
          <w:b/>
          <w:bCs/>
        </w:rPr>
      </w:pPr>
      <w:bookmarkStart w:id="0" w:name="OLE_LINK6"/>
      <w:bookmarkStart w:id="1" w:name="OLE_LINK5"/>
      <w:r w:rsidRPr="00C818FA">
        <w:rPr>
          <w:rFonts w:ascii="Arial" w:hAnsi="Arial" w:cs="Arial"/>
          <w:b/>
          <w:bCs/>
        </w:rPr>
        <w:t>KEW.PA-</w:t>
      </w:r>
      <w:r w:rsidR="008A5795">
        <w:rPr>
          <w:rFonts w:ascii="Arial" w:hAnsi="Arial" w:cs="Arial"/>
          <w:b/>
          <w:bCs/>
        </w:rPr>
        <w:t>24</w:t>
      </w:r>
    </w:p>
    <w:p w:rsidR="0024398A" w:rsidRPr="00BC5F3D" w:rsidRDefault="0024398A" w:rsidP="0024398A">
      <w:pPr>
        <w:jc w:val="center"/>
        <w:rPr>
          <w:rFonts w:ascii="Arial" w:hAnsi="Arial" w:cs="Arial"/>
        </w:rPr>
      </w:pPr>
    </w:p>
    <w:p w:rsidR="0024398A" w:rsidRPr="00BC5F3D" w:rsidRDefault="00C818FA" w:rsidP="0024398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No. Tender</w:t>
      </w:r>
      <w:r w:rsidR="0024398A" w:rsidRPr="00BC5F3D">
        <w:rPr>
          <w:rFonts w:ascii="Arial" w:hAnsi="Arial" w:cs="Arial"/>
        </w:rPr>
        <w:t xml:space="preserve">: </w:t>
      </w:r>
    </w:p>
    <w:p w:rsidR="0024398A" w:rsidRPr="00BC5F3D" w:rsidRDefault="0024398A" w:rsidP="0024398A">
      <w:pPr>
        <w:keepNext/>
        <w:keepLines/>
        <w:spacing w:before="200" w:line="360" w:lineRule="auto"/>
        <w:jc w:val="center"/>
        <w:outlineLvl w:val="1"/>
        <w:rPr>
          <w:rFonts w:ascii="Arial" w:hAnsi="Arial" w:cs="Arial"/>
          <w:b/>
          <w:bCs/>
        </w:rPr>
      </w:pPr>
      <w:r w:rsidRPr="00BC5F3D">
        <w:rPr>
          <w:rFonts w:ascii="Arial" w:hAnsi="Arial" w:cs="Arial"/>
          <w:b/>
          <w:bCs/>
        </w:rPr>
        <w:t xml:space="preserve">KENYATAAN TAWARAN TENDER PELUPUSAN ASET ALIH </w:t>
      </w:r>
    </w:p>
    <w:p w:rsidR="0024398A" w:rsidRPr="00BC5F3D" w:rsidRDefault="0024398A" w:rsidP="0024398A">
      <w:pPr>
        <w:spacing w:line="360" w:lineRule="auto"/>
      </w:pPr>
    </w:p>
    <w:p w:rsidR="0024398A" w:rsidRPr="00BC5F3D" w:rsidRDefault="0024398A" w:rsidP="0024398A">
      <w:pPr>
        <w:spacing w:line="360" w:lineRule="auto"/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1.</w:t>
      </w:r>
      <w:r w:rsidRPr="00BC5F3D">
        <w:rPr>
          <w:rFonts w:ascii="Arial" w:hAnsi="Arial" w:cs="Arial"/>
        </w:rPr>
        <w:tab/>
        <w:t xml:space="preserve">Tender adalah dipelawa </w:t>
      </w:r>
      <w:r w:rsidR="00C818FA">
        <w:rPr>
          <w:rFonts w:ascii="Arial" w:hAnsi="Arial" w:cs="Arial"/>
          <w:color w:val="000000"/>
        </w:rPr>
        <w:t xml:space="preserve">kepada pihak </w:t>
      </w:r>
      <w:r w:rsidRPr="00BC5F3D">
        <w:rPr>
          <w:rFonts w:ascii="Arial" w:hAnsi="Arial" w:cs="Arial"/>
          <w:color w:val="000000"/>
        </w:rPr>
        <w:t>yang layak/</w:t>
      </w:r>
      <w:r w:rsidR="00C818FA">
        <w:rPr>
          <w:rFonts w:ascii="Arial" w:hAnsi="Arial" w:cs="Arial"/>
          <w:color w:val="000000"/>
        </w:rPr>
        <w:t xml:space="preserve"> </w:t>
      </w:r>
      <w:r w:rsidRPr="00BC5F3D">
        <w:rPr>
          <w:rFonts w:ascii="Arial" w:hAnsi="Arial" w:cs="Arial"/>
          <w:color w:val="000000"/>
        </w:rPr>
        <w:t>berminat</w:t>
      </w:r>
      <w:r w:rsidR="009B7D28">
        <w:rPr>
          <w:rFonts w:ascii="Arial" w:hAnsi="Arial" w:cs="Arial"/>
        </w:rPr>
        <w:t xml:space="preserve"> untuk membeli A</w:t>
      </w:r>
      <w:r w:rsidRPr="00BC5F3D">
        <w:rPr>
          <w:rFonts w:ascii="Arial" w:hAnsi="Arial" w:cs="Arial"/>
        </w:rPr>
        <w:t xml:space="preserve">set </w:t>
      </w:r>
      <w:r w:rsidR="009B7D28">
        <w:rPr>
          <w:rFonts w:ascii="Arial" w:hAnsi="Arial" w:cs="Arial"/>
        </w:rPr>
        <w:t>A</w:t>
      </w:r>
      <w:r w:rsidR="008A5795">
        <w:rPr>
          <w:rFonts w:ascii="Arial" w:hAnsi="Arial" w:cs="Arial"/>
        </w:rPr>
        <w:t xml:space="preserve">lih </w:t>
      </w:r>
      <w:r w:rsidRPr="00BC5F3D">
        <w:rPr>
          <w:rFonts w:ascii="Arial" w:hAnsi="Arial" w:cs="Arial"/>
        </w:rPr>
        <w:t>seperti berikut:</w:t>
      </w:r>
      <w:r w:rsidR="00C818FA">
        <w:rPr>
          <w:rFonts w:ascii="Arial" w:hAnsi="Arial" w:cs="Arial"/>
        </w:rPr>
        <w:t>-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2036"/>
        <w:gridCol w:w="1604"/>
        <w:gridCol w:w="1778"/>
        <w:gridCol w:w="2313"/>
      </w:tblGrid>
      <w:tr w:rsidR="008A5795" w:rsidRPr="00BC5F3D" w:rsidTr="008A579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Bil.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Keterangan Aset</w:t>
            </w:r>
            <w:r>
              <w:rPr>
                <w:rFonts w:ascii="Arial" w:hAnsi="Arial" w:cs="Arial"/>
                <w:b/>
              </w:rPr>
              <w:t xml:space="preserve"> Alih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*Nombor Pendaftaran Kenderaan</w:t>
            </w: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Kuantiti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Harga Simpanan</w:t>
            </w:r>
          </w:p>
        </w:tc>
      </w:tr>
      <w:tr w:rsidR="008A5795" w:rsidRPr="00BC5F3D" w:rsidTr="008A579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1.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8A5795" w:rsidRPr="00BC5F3D" w:rsidTr="008A579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2.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8A5795" w:rsidRPr="00BC5F3D" w:rsidTr="008A5795"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3.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795" w:rsidRPr="00BC5F3D" w:rsidRDefault="008A5795" w:rsidP="002D1890">
            <w:pPr>
              <w:spacing w:before="120" w:after="120" w:line="276" w:lineRule="auto"/>
              <w:jc w:val="center"/>
              <w:rPr>
                <w:rFonts w:ascii="Arial" w:hAnsi="Arial" w:cs="Arial"/>
              </w:rPr>
            </w:pPr>
          </w:p>
        </w:tc>
      </w:tr>
    </w:tbl>
    <w:p w:rsidR="0024398A" w:rsidRDefault="0024398A" w:rsidP="0024398A">
      <w:pPr>
        <w:tabs>
          <w:tab w:val="left" w:pos="720"/>
          <w:tab w:val="center" w:pos="4320"/>
          <w:tab w:val="right" w:pos="8640"/>
        </w:tabs>
        <w:rPr>
          <w:rFonts w:ascii="Arial" w:hAnsi="Arial" w:cs="Arial"/>
        </w:rPr>
      </w:pPr>
    </w:p>
    <w:p w:rsidR="008A5795" w:rsidRPr="008A5795" w:rsidRDefault="008A5795" w:rsidP="0024398A">
      <w:pPr>
        <w:tabs>
          <w:tab w:val="left" w:pos="720"/>
          <w:tab w:val="center" w:pos="4320"/>
          <w:tab w:val="right" w:pos="86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ab/>
      </w:r>
      <w:r w:rsidRPr="008A5795">
        <w:rPr>
          <w:rFonts w:ascii="Arial" w:hAnsi="Arial" w:cs="Arial"/>
          <w:sz w:val="20"/>
          <w:szCs w:val="20"/>
        </w:rPr>
        <w:t>* Nota :  Bagi yang berkaitan sahaja.</w:t>
      </w:r>
    </w:p>
    <w:p w:rsidR="008A5795" w:rsidRPr="00BC5F3D" w:rsidRDefault="008A5795" w:rsidP="0024398A">
      <w:pPr>
        <w:tabs>
          <w:tab w:val="left" w:pos="720"/>
          <w:tab w:val="center" w:pos="4320"/>
          <w:tab w:val="right" w:pos="8640"/>
        </w:tabs>
        <w:rPr>
          <w:rFonts w:ascii="Arial" w:hAnsi="Arial" w:cs="Arial"/>
        </w:rPr>
      </w:pPr>
    </w:p>
    <w:p w:rsidR="0024398A" w:rsidRPr="00BC5F3D" w:rsidRDefault="0024398A" w:rsidP="0024398A">
      <w:pPr>
        <w:ind w:left="720" w:right="-61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2.</w:t>
      </w:r>
      <w:r w:rsidRPr="00BC5F3D">
        <w:rPr>
          <w:rFonts w:ascii="Arial" w:hAnsi="Arial" w:cs="Arial"/>
        </w:rPr>
        <w:tab/>
        <w:t>Aset boleh dilihat pada ___________ hingga ___________ di antara</w:t>
      </w:r>
      <w:r w:rsidR="00C818FA">
        <w:rPr>
          <w:rFonts w:ascii="Arial" w:hAnsi="Arial" w:cs="Arial"/>
        </w:rPr>
        <w:t xml:space="preserve"> jam_________hingga__________di_______________________________</w:t>
      </w:r>
    </w:p>
    <w:p w:rsidR="0024398A" w:rsidRPr="00BC5F3D" w:rsidRDefault="0024398A" w:rsidP="0024398A">
      <w:pPr>
        <w:ind w:right="-61" w:firstLine="720"/>
        <w:rPr>
          <w:rFonts w:ascii="Arial" w:hAnsi="Arial" w:cs="Arial"/>
        </w:rPr>
      </w:pPr>
      <w:r w:rsidRPr="00BC5F3D">
        <w:rPr>
          <w:rFonts w:ascii="Arial" w:hAnsi="Arial" w:cs="Arial"/>
        </w:rPr>
        <w:t>________________________________________________________</w:t>
      </w:r>
      <w:r w:rsidR="00C818FA">
        <w:rPr>
          <w:rFonts w:ascii="Arial" w:hAnsi="Arial" w:cs="Arial"/>
        </w:rPr>
        <w:t>___</w:t>
      </w:r>
      <w:r w:rsidRPr="00BC5F3D">
        <w:rPr>
          <w:rFonts w:ascii="Arial" w:hAnsi="Arial" w:cs="Arial"/>
        </w:rPr>
        <w:t>.</w:t>
      </w:r>
    </w:p>
    <w:p w:rsidR="0024398A" w:rsidRPr="00BC5F3D" w:rsidRDefault="0024398A" w:rsidP="0024398A">
      <w:pPr>
        <w:ind w:left="450"/>
        <w:contextualSpacing/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  <w:r w:rsidRPr="00BC5F3D">
        <w:rPr>
          <w:rFonts w:ascii="Arial" w:hAnsi="Arial" w:cs="Arial"/>
        </w:rPr>
        <w:t>3.</w:t>
      </w:r>
      <w:r w:rsidRPr="00BC5F3D">
        <w:rPr>
          <w:rFonts w:ascii="Arial" w:hAnsi="Arial" w:cs="Arial"/>
        </w:rPr>
        <w:tab/>
        <w:t>Tender akan ditutup pada ______________ jam 12.00 tengah hari.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C818FA">
      <w:pPr>
        <w:numPr>
          <w:ilvl w:val="0"/>
          <w:numId w:val="37"/>
        </w:numPr>
        <w:tabs>
          <w:tab w:val="clear" w:pos="360"/>
          <w:tab w:val="num" w:pos="720"/>
        </w:tabs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Tawaran boleh dibuat dengan menggunakan Bo</w:t>
      </w:r>
      <w:r w:rsidR="00C818FA">
        <w:rPr>
          <w:rFonts w:ascii="Arial" w:hAnsi="Arial" w:cs="Arial"/>
        </w:rPr>
        <w:t xml:space="preserve">rang Tender Pelupusan Aset Alih </w:t>
      </w:r>
      <w:r w:rsidRPr="00BC5F3D">
        <w:rPr>
          <w:rFonts w:ascii="Arial" w:hAnsi="Arial" w:cs="Arial"/>
        </w:rPr>
        <w:t>(KEW.PA-</w:t>
      </w:r>
      <w:r w:rsidR="008A5795">
        <w:rPr>
          <w:rFonts w:ascii="Arial" w:hAnsi="Arial" w:cs="Arial"/>
        </w:rPr>
        <w:t>25</w:t>
      </w:r>
      <w:r w:rsidRPr="00BC5F3D">
        <w:rPr>
          <w:rFonts w:ascii="Arial" w:hAnsi="Arial" w:cs="Arial"/>
        </w:rPr>
        <w:t>) yang boleh diperole</w:t>
      </w:r>
      <w:r w:rsidR="00C818FA">
        <w:rPr>
          <w:rFonts w:ascii="Arial" w:hAnsi="Arial" w:cs="Arial"/>
        </w:rPr>
        <w:t xml:space="preserve">h di alamat seperti di para 5. Tempoh sah </w:t>
      </w:r>
      <w:r w:rsidRPr="00BC5F3D">
        <w:rPr>
          <w:rFonts w:ascii="Arial" w:hAnsi="Arial" w:cs="Arial"/>
        </w:rPr>
        <w:t>laku tawaran adalah 90 hari bagi tender temp</w:t>
      </w:r>
      <w:r w:rsidR="00C818FA">
        <w:rPr>
          <w:rFonts w:ascii="Arial" w:hAnsi="Arial" w:cs="Arial"/>
        </w:rPr>
        <w:t xml:space="preserve">atan atau 120 hari bagi tender </w:t>
      </w:r>
      <w:r w:rsidRPr="00BC5F3D">
        <w:rPr>
          <w:rFonts w:ascii="Arial" w:hAnsi="Arial" w:cs="Arial"/>
        </w:rPr>
        <w:t>antarabangsa bermula dari tarikh tender ditutup.</w:t>
      </w:r>
    </w:p>
    <w:p w:rsidR="0024398A" w:rsidRPr="00BC5F3D" w:rsidRDefault="0024398A" w:rsidP="0024398A">
      <w:pPr>
        <w:ind w:left="720"/>
        <w:rPr>
          <w:rFonts w:ascii="Arial" w:hAnsi="Arial" w:cs="Arial"/>
        </w:rPr>
      </w:pPr>
    </w:p>
    <w:p w:rsidR="0024398A" w:rsidRPr="00BC5F3D" w:rsidRDefault="0024398A" w:rsidP="00C818FA">
      <w:pPr>
        <w:numPr>
          <w:ilvl w:val="0"/>
          <w:numId w:val="37"/>
        </w:numPr>
        <w:tabs>
          <w:tab w:val="clear" w:pos="360"/>
          <w:tab w:val="num" w:pos="720"/>
        </w:tabs>
        <w:ind w:left="72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Semua tawaran dengan maklumat yang lengkap</w:t>
      </w:r>
      <w:r w:rsidR="00C818FA">
        <w:rPr>
          <w:rFonts w:ascii="Arial" w:hAnsi="Arial" w:cs="Arial"/>
        </w:rPr>
        <w:t xml:space="preserve"> hendaklah menggunakan sampul </w:t>
      </w:r>
      <w:r w:rsidRPr="00BC5F3D">
        <w:rPr>
          <w:rFonts w:ascii="Arial" w:hAnsi="Arial" w:cs="Arial"/>
        </w:rPr>
        <w:t>berlakri dan di tanda de</w:t>
      </w:r>
      <w:r w:rsidR="00C818FA">
        <w:rPr>
          <w:rFonts w:ascii="Arial" w:hAnsi="Arial" w:cs="Arial"/>
        </w:rPr>
        <w:t xml:space="preserve">ngan No. Tender ___________ dan dihantar melalui pos </w:t>
      </w:r>
      <w:r w:rsidRPr="00BC5F3D">
        <w:rPr>
          <w:rFonts w:ascii="Arial" w:hAnsi="Arial" w:cs="Arial"/>
        </w:rPr>
        <w:t>atau dimasukkan ke dalam Peti Tender di alamat:</w:t>
      </w:r>
    </w:p>
    <w:p w:rsidR="00C818FA" w:rsidRDefault="00C818FA" w:rsidP="0024398A">
      <w:pPr>
        <w:spacing w:after="120"/>
        <w:ind w:left="720" w:firstLine="720"/>
        <w:rPr>
          <w:rFonts w:ascii="Arial" w:hAnsi="Arial" w:cs="Arial"/>
        </w:rPr>
      </w:pPr>
    </w:p>
    <w:p w:rsidR="0024398A" w:rsidRPr="00BC5F3D" w:rsidRDefault="0024398A" w:rsidP="0024398A">
      <w:pPr>
        <w:spacing w:after="120"/>
        <w:ind w:left="720" w:firstLine="720"/>
        <w:rPr>
          <w:rFonts w:ascii="Arial" w:hAnsi="Arial" w:cs="Arial"/>
        </w:rPr>
      </w:pPr>
      <w:r w:rsidRPr="00BC5F3D">
        <w:rPr>
          <w:rFonts w:ascii="Arial" w:hAnsi="Arial" w:cs="Arial"/>
        </w:rPr>
        <w:t>__________________________________________</w:t>
      </w:r>
    </w:p>
    <w:p w:rsidR="0024398A" w:rsidRPr="00BC5F3D" w:rsidRDefault="0024398A" w:rsidP="0024398A">
      <w:pPr>
        <w:spacing w:after="120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__________________________________________ </w:t>
      </w:r>
    </w:p>
    <w:p w:rsidR="0024398A" w:rsidRPr="00BC5F3D" w:rsidRDefault="0024398A" w:rsidP="0024398A">
      <w:pPr>
        <w:spacing w:after="120"/>
        <w:ind w:left="1440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__________________________________________ </w:t>
      </w:r>
    </w:p>
    <w:p w:rsidR="0024398A" w:rsidRDefault="0024398A" w:rsidP="0024398A">
      <w:pPr>
        <w:spacing w:after="120"/>
        <w:ind w:left="1440"/>
        <w:rPr>
          <w:rFonts w:ascii="Arial" w:hAnsi="Arial" w:cs="Arial"/>
        </w:rPr>
      </w:pPr>
    </w:p>
    <w:p w:rsidR="00437182" w:rsidRDefault="00437182" w:rsidP="0024398A">
      <w:pPr>
        <w:spacing w:after="120"/>
        <w:ind w:left="1440"/>
        <w:rPr>
          <w:rFonts w:ascii="Arial" w:hAnsi="Arial" w:cs="Arial"/>
        </w:rPr>
      </w:pPr>
    </w:p>
    <w:p w:rsidR="00437182" w:rsidRDefault="00437182" w:rsidP="0024398A">
      <w:pPr>
        <w:spacing w:after="120"/>
        <w:ind w:left="1440"/>
        <w:rPr>
          <w:rFonts w:ascii="Arial" w:hAnsi="Arial" w:cs="Arial"/>
        </w:rPr>
      </w:pPr>
    </w:p>
    <w:p w:rsidR="00C818FA" w:rsidRPr="00BC5F3D" w:rsidRDefault="00C818FA" w:rsidP="0024398A">
      <w:pPr>
        <w:spacing w:after="120"/>
        <w:ind w:left="1440"/>
        <w:rPr>
          <w:rFonts w:ascii="Arial" w:hAnsi="Arial" w:cs="Arial"/>
        </w:rPr>
      </w:pPr>
    </w:p>
    <w:p w:rsidR="0024398A" w:rsidRPr="00BC5F3D" w:rsidRDefault="0024398A" w:rsidP="00C818FA">
      <w:pPr>
        <w:numPr>
          <w:ilvl w:val="0"/>
          <w:numId w:val="37"/>
        </w:numPr>
        <w:tabs>
          <w:tab w:val="left" w:pos="0"/>
        </w:tabs>
        <w:rPr>
          <w:rFonts w:ascii="Arial" w:hAnsi="Arial" w:cs="Arial"/>
        </w:rPr>
      </w:pPr>
      <w:r w:rsidRPr="00BC5F3D">
        <w:rPr>
          <w:rFonts w:ascii="Arial" w:hAnsi="Arial" w:cs="Arial"/>
          <w:b/>
          <w:bCs/>
        </w:rPr>
        <w:lastRenderedPageBreak/>
        <w:tab/>
        <w:t xml:space="preserve">SYARAT-SYARAT DAN PERATURAN TENDER </w:t>
      </w:r>
    </w:p>
    <w:p w:rsidR="0024398A" w:rsidRPr="00BC5F3D" w:rsidRDefault="0024398A" w:rsidP="00C818FA">
      <w:pPr>
        <w:ind w:left="360"/>
        <w:rPr>
          <w:rFonts w:ascii="Arial" w:hAnsi="Arial" w:cs="Arial"/>
          <w:b/>
          <w:bCs/>
        </w:rPr>
      </w:pPr>
    </w:p>
    <w:p w:rsidR="0024398A" w:rsidRPr="00BC5F3D" w:rsidRDefault="0024398A" w:rsidP="0024398A">
      <w:pPr>
        <w:tabs>
          <w:tab w:val="left" w:pos="0"/>
        </w:tabs>
        <w:ind w:left="360" w:firstLine="360"/>
        <w:rPr>
          <w:rFonts w:ascii="Arial" w:hAnsi="Arial" w:cs="Arial"/>
        </w:rPr>
      </w:pPr>
      <w:r w:rsidRPr="00BC5F3D">
        <w:rPr>
          <w:rFonts w:ascii="Arial" w:hAnsi="Arial" w:cs="Arial"/>
        </w:rPr>
        <w:t>6.1.</w:t>
      </w:r>
      <w:r w:rsidRPr="00BC5F3D">
        <w:rPr>
          <w:rFonts w:ascii="Arial" w:hAnsi="Arial" w:cs="Arial"/>
        </w:rPr>
        <w:tab/>
        <w:t>Aset</w:t>
      </w:r>
      <w:r w:rsidR="008A5795">
        <w:rPr>
          <w:rFonts w:ascii="Arial" w:hAnsi="Arial" w:cs="Arial"/>
        </w:rPr>
        <w:t xml:space="preserve"> Alih</w:t>
      </w:r>
      <w:r w:rsidRPr="00BC5F3D">
        <w:rPr>
          <w:rFonts w:ascii="Arial" w:hAnsi="Arial" w:cs="Arial"/>
        </w:rPr>
        <w:t xml:space="preserve"> akan dijual tertakluk kepada harga simpanan.</w:t>
      </w:r>
    </w:p>
    <w:p w:rsidR="0024398A" w:rsidRPr="00BC5F3D" w:rsidRDefault="0024398A" w:rsidP="0024398A">
      <w:pPr>
        <w:ind w:left="360" w:firstLine="36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6.2.</w:t>
      </w:r>
      <w:r w:rsidRPr="00BC5F3D">
        <w:rPr>
          <w:rFonts w:ascii="Arial" w:hAnsi="Arial" w:cs="Arial"/>
        </w:rPr>
        <w:tab/>
        <w:t xml:space="preserve">Petender adalah dikehendaki menyertakan deposit tender sebanyak 10% daripada harga tawaran bagi setiap aset atau tertakluk kepada maksimum RM10,000. Deposit Tender hendaklah dalam bentuk </w:t>
      </w:r>
      <w:r w:rsidR="00796B5D" w:rsidRPr="00796B5D">
        <w:rPr>
          <w:rFonts w:ascii="Arial" w:hAnsi="Arial" w:cs="Arial"/>
        </w:rPr>
        <w:t xml:space="preserve">Wang Pos/ Draf Bank/ Jaminan Bank </w:t>
      </w:r>
      <w:r w:rsidRPr="00BC5F3D">
        <w:rPr>
          <w:rFonts w:ascii="Arial" w:hAnsi="Arial" w:cs="Arial"/>
        </w:rPr>
        <w:t xml:space="preserve">atas nama_____________________________ (Kementerian atau Jabatan). </w:t>
      </w: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6.3.</w:t>
      </w:r>
      <w:r w:rsidRPr="00BC5F3D">
        <w:rPr>
          <w:rFonts w:ascii="Arial" w:hAnsi="Arial" w:cs="Arial"/>
        </w:rPr>
        <w:tab/>
        <w:t>Tawaran tanpa/kurang deposit tender tidak akan dipertimbangkan.</w:t>
      </w: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6.4.</w:t>
      </w:r>
      <w:r w:rsidRPr="00BC5F3D">
        <w:rPr>
          <w:rFonts w:ascii="Arial" w:hAnsi="Arial" w:cs="Arial"/>
        </w:rPr>
        <w:tab/>
        <w:t>Semua aset</w:t>
      </w:r>
      <w:r w:rsidR="008A5795">
        <w:rPr>
          <w:rFonts w:ascii="Arial" w:hAnsi="Arial" w:cs="Arial"/>
        </w:rPr>
        <w:t xml:space="preserve"> alih</w:t>
      </w:r>
      <w:r w:rsidRPr="00BC5F3D">
        <w:rPr>
          <w:rFonts w:ascii="Arial" w:hAnsi="Arial" w:cs="Arial"/>
        </w:rPr>
        <w:t xml:space="preserve"> adalah dijual sebagaimana keadaannya semasa dilihat (</w:t>
      </w:r>
      <w:r w:rsidRPr="00BC5F3D">
        <w:rPr>
          <w:rFonts w:ascii="Arial" w:hAnsi="Arial" w:cs="Arial"/>
          <w:i/>
          <w:iCs/>
        </w:rPr>
        <w:t>as-is-where-is-basis</w:t>
      </w:r>
      <w:r w:rsidRPr="00BC5F3D">
        <w:rPr>
          <w:rFonts w:ascii="Arial" w:hAnsi="Arial" w:cs="Arial"/>
        </w:rPr>
        <w:t xml:space="preserve">). </w:t>
      </w:r>
    </w:p>
    <w:p w:rsidR="0024398A" w:rsidRPr="00BC5F3D" w:rsidRDefault="0024398A" w:rsidP="00C818FA">
      <w:pPr>
        <w:rPr>
          <w:rFonts w:ascii="Arial" w:hAnsi="Arial" w:cs="Arial"/>
        </w:rPr>
      </w:pPr>
    </w:p>
    <w:p w:rsidR="0024398A" w:rsidRPr="00BC5F3D" w:rsidRDefault="0024398A" w:rsidP="0024398A">
      <w:pPr>
        <w:ind w:left="360" w:firstLine="360"/>
        <w:rPr>
          <w:rFonts w:ascii="Arial" w:hAnsi="Arial" w:cs="Arial"/>
        </w:rPr>
      </w:pPr>
      <w:r w:rsidRPr="00BC5F3D">
        <w:rPr>
          <w:rFonts w:ascii="Arial" w:hAnsi="Arial" w:cs="Arial"/>
        </w:rPr>
        <w:t>6.5.</w:t>
      </w:r>
      <w:r w:rsidRPr="00BC5F3D">
        <w:rPr>
          <w:rFonts w:ascii="Arial" w:hAnsi="Arial" w:cs="Arial"/>
        </w:rPr>
        <w:tab/>
        <w:t>Jabatan ini tidak bertanggungjawab ke atas aset</w:t>
      </w:r>
      <w:r w:rsidR="008A5795">
        <w:rPr>
          <w:rFonts w:ascii="Arial" w:hAnsi="Arial" w:cs="Arial"/>
        </w:rPr>
        <w:t xml:space="preserve"> alih</w:t>
      </w:r>
      <w:r w:rsidRPr="00BC5F3D">
        <w:rPr>
          <w:rFonts w:ascii="Arial" w:hAnsi="Arial" w:cs="Arial"/>
        </w:rPr>
        <w:t xml:space="preserve"> yang telah </w:t>
      </w:r>
      <w:r w:rsidR="008A5795">
        <w:rPr>
          <w:rFonts w:ascii="Arial" w:hAnsi="Arial" w:cs="Arial"/>
        </w:rPr>
        <w:tab/>
      </w:r>
      <w:r w:rsidR="008A5795">
        <w:rPr>
          <w:rFonts w:ascii="Arial" w:hAnsi="Arial" w:cs="Arial"/>
        </w:rPr>
        <w:tab/>
      </w:r>
      <w:r w:rsidR="008A5795">
        <w:rPr>
          <w:rFonts w:ascii="Arial" w:hAnsi="Arial" w:cs="Arial"/>
        </w:rPr>
        <w:tab/>
      </w:r>
      <w:r w:rsidRPr="00BC5F3D">
        <w:rPr>
          <w:rFonts w:ascii="Arial" w:hAnsi="Arial" w:cs="Arial"/>
        </w:rPr>
        <w:t>dijual.</w:t>
      </w:r>
    </w:p>
    <w:p w:rsidR="0024398A" w:rsidRPr="00BC5F3D" w:rsidRDefault="0024398A" w:rsidP="00C818FA">
      <w:pPr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6.6.</w:t>
      </w:r>
      <w:r w:rsidRPr="00BC5F3D">
        <w:rPr>
          <w:rFonts w:ascii="Arial" w:hAnsi="Arial" w:cs="Arial"/>
        </w:rPr>
        <w:tab/>
        <w:t>Semua perbelanjaan berkaitan pembelian aset</w:t>
      </w:r>
      <w:r w:rsidR="008A5795">
        <w:rPr>
          <w:rFonts w:ascii="Arial" w:hAnsi="Arial" w:cs="Arial"/>
        </w:rPr>
        <w:t xml:space="preserve"> alih</w:t>
      </w:r>
      <w:r w:rsidRPr="00BC5F3D">
        <w:rPr>
          <w:rFonts w:ascii="Arial" w:hAnsi="Arial" w:cs="Arial"/>
        </w:rPr>
        <w:t xml:space="preserve"> seperti kos menanggal (</w:t>
      </w:r>
      <w:r w:rsidRPr="00BC5F3D">
        <w:rPr>
          <w:rFonts w:ascii="Arial" w:hAnsi="Arial" w:cs="Arial"/>
          <w:i/>
          <w:iCs/>
        </w:rPr>
        <w:t>dismantle</w:t>
      </w:r>
      <w:r w:rsidR="00EF1FB6">
        <w:rPr>
          <w:rFonts w:ascii="Arial" w:hAnsi="Arial" w:cs="Arial"/>
        </w:rPr>
        <w:t xml:space="preserve">), mengangkut, </w:t>
      </w:r>
      <w:bookmarkStart w:id="2" w:name="_GoBack"/>
      <w:bookmarkEnd w:id="2"/>
      <w:r w:rsidR="00EF1FB6" w:rsidRPr="00796B5D">
        <w:rPr>
          <w:rFonts w:ascii="Arial" w:hAnsi="Arial" w:cs="Arial"/>
        </w:rPr>
        <w:t>cukai duti import</w:t>
      </w:r>
      <w:r w:rsidR="00EF1FB6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dan sebagainya hendaklah ditanggung oleh pembeli sendiri.</w:t>
      </w: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6.7.</w:t>
      </w:r>
      <w:r w:rsidRPr="00BC5F3D">
        <w:rPr>
          <w:rFonts w:ascii="Arial" w:hAnsi="Arial" w:cs="Arial"/>
        </w:rPr>
        <w:tab/>
        <w:t>Petender yang berjaya hendaklah membuat pembayaran penuh dalam tempoh 14 hari dari tarikh pemberitahuan keputusan. Jika bayaran penuh tidak dijelaskan dalam tempoh 14 hari, deposit tender tidak akan dikembalikan.</w:t>
      </w:r>
    </w:p>
    <w:p w:rsidR="0024398A" w:rsidRPr="00BC5F3D" w:rsidRDefault="0024398A" w:rsidP="0024398A">
      <w:pPr>
        <w:ind w:left="720"/>
        <w:rPr>
          <w:rFonts w:ascii="Arial" w:hAnsi="Arial" w:cs="Arial"/>
        </w:rPr>
      </w:pPr>
    </w:p>
    <w:p w:rsidR="0024398A" w:rsidRPr="00BC5F3D" w:rsidRDefault="0024398A" w:rsidP="0024398A">
      <w:pPr>
        <w:ind w:left="1440" w:hanging="720"/>
        <w:rPr>
          <w:rFonts w:ascii="Arial" w:hAnsi="Arial" w:cs="Arial"/>
        </w:rPr>
      </w:pPr>
      <w:r w:rsidRPr="00BC5F3D">
        <w:rPr>
          <w:rFonts w:ascii="Arial" w:hAnsi="Arial" w:cs="Arial"/>
        </w:rPr>
        <w:t>6.8.</w:t>
      </w:r>
      <w:r w:rsidRPr="00BC5F3D">
        <w:rPr>
          <w:rFonts w:ascii="Arial" w:hAnsi="Arial" w:cs="Arial"/>
        </w:rPr>
        <w:tab/>
        <w:t>Petender yang berjaya hendaklah mengambil aset dalam tempoh 7 hari selepas bayaran penuh dijelaskan. Jika gagal, bayaran yang telah dibuat tidak akan dikembalikan dan Jabatan berhak untuk melupuskan aset</w:t>
      </w:r>
      <w:r w:rsidR="008A5795">
        <w:rPr>
          <w:rFonts w:ascii="Arial" w:hAnsi="Arial" w:cs="Arial"/>
        </w:rPr>
        <w:t xml:space="preserve"> alih</w:t>
      </w:r>
      <w:r w:rsidRPr="00BC5F3D">
        <w:rPr>
          <w:rFonts w:ascii="Arial" w:hAnsi="Arial" w:cs="Arial"/>
        </w:rPr>
        <w:t xml:space="preserve"> tersebut. 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8A5795" w:rsidRPr="0050054E" w:rsidRDefault="008A5795" w:rsidP="008A5795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  <w:r w:rsidRPr="0050054E">
        <w:rPr>
          <w:rFonts w:ascii="Arial" w:hAnsi="Arial" w:cs="Arial"/>
          <w:sz w:val="20"/>
          <w:szCs w:val="20"/>
        </w:rPr>
        <w:t xml:space="preserve">Nota : Syarat-syarat </w:t>
      </w:r>
      <w:r>
        <w:rPr>
          <w:rFonts w:ascii="Arial" w:hAnsi="Arial" w:cs="Arial"/>
          <w:sz w:val="20"/>
          <w:szCs w:val="20"/>
        </w:rPr>
        <w:t>tender</w:t>
      </w:r>
      <w:r w:rsidRPr="0050054E">
        <w:rPr>
          <w:rFonts w:ascii="Arial" w:hAnsi="Arial" w:cs="Arial"/>
          <w:sz w:val="20"/>
          <w:szCs w:val="20"/>
        </w:rPr>
        <w:t xml:space="preserve"> boleh dipinda mengikut </w:t>
      </w:r>
      <w:r>
        <w:rPr>
          <w:rFonts w:ascii="Arial" w:hAnsi="Arial" w:cs="Arial"/>
          <w:sz w:val="20"/>
          <w:szCs w:val="20"/>
        </w:rPr>
        <w:t>keperluan Kementerian/Jabatan.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bookmarkEnd w:id="0"/>
    <w:bookmarkEnd w:id="1"/>
    <w:p w:rsidR="0024398A" w:rsidRPr="00BC5F3D" w:rsidRDefault="0024398A" w:rsidP="0024398A">
      <w:pPr>
        <w:rPr>
          <w:rFonts w:ascii="Arial" w:hAnsi="Arial" w:cs="Arial"/>
        </w:rPr>
      </w:pPr>
    </w:p>
    <w:sectPr w:rsidR="0024398A" w:rsidRPr="00BC5F3D" w:rsidSect="007A1032">
      <w:headerReference w:type="default" r:id="rId9"/>
      <w:footerReference w:type="default" r:id="rId10"/>
      <w:pgSz w:w="11907" w:h="16839" w:code="9"/>
      <w:pgMar w:top="1440" w:right="1440" w:bottom="1440" w:left="1440" w:header="720" w:footer="463" w:gutter="0"/>
      <w:pgNumType w:start="4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365" w:rsidRDefault="00BB4365">
      <w:r>
        <w:separator/>
      </w:r>
    </w:p>
  </w:endnote>
  <w:endnote w:type="continuationSeparator" w:id="0">
    <w:p w:rsidR="00BB4365" w:rsidRDefault="00BB4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F3BD7" w:rsidRPr="00CA3BD1" w:rsidRDefault="00DF3BD7" w:rsidP="00DF3BD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CA3BD1">
              <w:rPr>
                <w:rFonts w:ascii="Arial" w:hAnsi="Arial" w:cs="Arial"/>
                <w:sz w:val="20"/>
              </w:rPr>
              <w:t xml:space="preserve">M.S. </w:t>
            </w:r>
            <w:r w:rsidR="00487DEB" w:rsidRPr="00487DEB">
              <w:rPr>
                <w:rFonts w:ascii="Arial" w:hAnsi="Arial" w:cs="Arial"/>
                <w:sz w:val="20"/>
              </w:rPr>
              <w:fldChar w:fldCharType="begin"/>
            </w:r>
            <w:r w:rsidR="00487DEB" w:rsidRPr="00487DEB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487DEB" w:rsidRPr="00487DEB">
              <w:rPr>
                <w:rFonts w:ascii="Arial" w:hAnsi="Arial" w:cs="Arial"/>
                <w:sz w:val="20"/>
              </w:rPr>
              <w:fldChar w:fldCharType="separate"/>
            </w:r>
            <w:r w:rsidR="00796B5D">
              <w:rPr>
                <w:rFonts w:ascii="Arial" w:hAnsi="Arial" w:cs="Arial"/>
                <w:noProof/>
                <w:sz w:val="20"/>
              </w:rPr>
              <w:t>43</w:t>
            </w:r>
            <w:r w:rsidR="00487DEB" w:rsidRPr="00487DEB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CA3BD1">
              <w:rPr>
                <w:rFonts w:ascii="Arial" w:hAnsi="Arial" w:cs="Arial"/>
                <w:sz w:val="20"/>
              </w:rPr>
              <w:t>/</w:t>
            </w:r>
            <w:r w:rsidR="007A1032">
              <w:rPr>
                <w:rFonts w:ascii="Arial" w:hAnsi="Arial" w:cs="Arial"/>
                <w:sz w:val="20"/>
              </w:rPr>
              <w:t>55</w:t>
            </w:r>
          </w:p>
        </w:sdtContent>
      </w:sdt>
    </w:sdtContent>
  </w:sdt>
  <w:p w:rsidR="00FD45B8" w:rsidRDefault="00FD45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365" w:rsidRDefault="00BB4365">
      <w:r>
        <w:separator/>
      </w:r>
    </w:p>
  </w:footnote>
  <w:footnote w:type="continuationSeparator" w:id="0">
    <w:p w:rsidR="00BB4365" w:rsidRDefault="00BB43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3BD7" w:rsidRPr="00CA3BD1" w:rsidRDefault="00DF3BD7" w:rsidP="00DF3BD7">
    <w:pPr>
      <w:pStyle w:val="Header"/>
      <w:rPr>
        <w:rFonts w:ascii="Arial" w:hAnsi="Arial" w:cs="Arial"/>
        <w:sz w:val="20"/>
      </w:rPr>
    </w:pPr>
    <w:r w:rsidRPr="00CA3BD1">
      <w:rPr>
        <w:rFonts w:ascii="Arial" w:hAnsi="Arial" w:cs="Arial"/>
        <w:sz w:val="20"/>
      </w:rPr>
      <w:t>Pekeliling Perbendaharaan Malaysia</w:t>
    </w:r>
    <w:r w:rsidRPr="00CA3BD1">
      <w:rPr>
        <w:rFonts w:ascii="Arial" w:hAnsi="Arial" w:cs="Arial"/>
        <w:sz w:val="20"/>
      </w:rPr>
      <w:ptab w:relativeTo="margin" w:alignment="center" w:leader="none"/>
    </w:r>
    <w:r w:rsidRPr="00CA3BD1">
      <w:rPr>
        <w:rFonts w:ascii="Arial" w:hAnsi="Arial" w:cs="Arial"/>
        <w:sz w:val="20"/>
      </w:rPr>
      <w:ptab w:relativeTo="margin" w:alignment="right" w:leader="none"/>
    </w:r>
    <w:r w:rsidR="005C7F3E">
      <w:rPr>
        <w:rFonts w:ascii="Arial" w:hAnsi="Arial" w:cs="Arial"/>
        <w:sz w:val="20"/>
      </w:rPr>
      <w:t>AM 2.7</w:t>
    </w:r>
    <w:r w:rsidRPr="00CA3BD1">
      <w:rPr>
        <w:rFonts w:ascii="Arial" w:hAnsi="Arial" w:cs="Arial"/>
        <w:sz w:val="20"/>
      </w:rPr>
      <w:t xml:space="preserve"> Lampiran </w:t>
    </w:r>
    <w:r w:rsidR="00D765D2">
      <w:rPr>
        <w:rFonts w:ascii="Arial" w:hAnsi="Arial" w:cs="Arial"/>
        <w:sz w:val="20"/>
      </w:rPr>
      <w:t>F</w:t>
    </w:r>
  </w:p>
  <w:p w:rsidR="00DF3BD7" w:rsidRDefault="00DF3B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858E3"/>
    <w:rsid w:val="0009480B"/>
    <w:rsid w:val="00094C18"/>
    <w:rsid w:val="000A5B8B"/>
    <w:rsid w:val="000A7FA2"/>
    <w:rsid w:val="000B5D5D"/>
    <w:rsid w:val="000C01A4"/>
    <w:rsid w:val="000C0AEF"/>
    <w:rsid w:val="000C26E0"/>
    <w:rsid w:val="000C7390"/>
    <w:rsid w:val="000D0F46"/>
    <w:rsid w:val="000D38F3"/>
    <w:rsid w:val="000E1317"/>
    <w:rsid w:val="000E379E"/>
    <w:rsid w:val="000F3F9A"/>
    <w:rsid w:val="00101645"/>
    <w:rsid w:val="00102CE2"/>
    <w:rsid w:val="001115E6"/>
    <w:rsid w:val="0011476F"/>
    <w:rsid w:val="001178B6"/>
    <w:rsid w:val="00132659"/>
    <w:rsid w:val="0015339C"/>
    <w:rsid w:val="00175C13"/>
    <w:rsid w:val="00177CF1"/>
    <w:rsid w:val="00180CDA"/>
    <w:rsid w:val="00183A5E"/>
    <w:rsid w:val="0018453D"/>
    <w:rsid w:val="001A100A"/>
    <w:rsid w:val="001B3DE3"/>
    <w:rsid w:val="001B608E"/>
    <w:rsid w:val="001B64F3"/>
    <w:rsid w:val="001C0273"/>
    <w:rsid w:val="001D78F2"/>
    <w:rsid w:val="001E2135"/>
    <w:rsid w:val="001E21E5"/>
    <w:rsid w:val="00200136"/>
    <w:rsid w:val="002007B2"/>
    <w:rsid w:val="00210C93"/>
    <w:rsid w:val="002157D6"/>
    <w:rsid w:val="00216266"/>
    <w:rsid w:val="00234053"/>
    <w:rsid w:val="002345E1"/>
    <w:rsid w:val="0024398A"/>
    <w:rsid w:val="00245D34"/>
    <w:rsid w:val="00260099"/>
    <w:rsid w:val="00282BEC"/>
    <w:rsid w:val="002862B2"/>
    <w:rsid w:val="00297903"/>
    <w:rsid w:val="00297DD1"/>
    <w:rsid w:val="002A19DD"/>
    <w:rsid w:val="002A388E"/>
    <w:rsid w:val="002A62F1"/>
    <w:rsid w:val="002A6CA0"/>
    <w:rsid w:val="002B3F29"/>
    <w:rsid w:val="002B45F9"/>
    <w:rsid w:val="002C0542"/>
    <w:rsid w:val="002C2AF4"/>
    <w:rsid w:val="002C5D66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4031E"/>
    <w:rsid w:val="003437FE"/>
    <w:rsid w:val="00345FC7"/>
    <w:rsid w:val="00346D02"/>
    <w:rsid w:val="0035623A"/>
    <w:rsid w:val="00372460"/>
    <w:rsid w:val="00384516"/>
    <w:rsid w:val="003859CD"/>
    <w:rsid w:val="00390194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3E6390"/>
    <w:rsid w:val="00401332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1D00"/>
    <w:rsid w:val="00476774"/>
    <w:rsid w:val="004777ED"/>
    <w:rsid w:val="0048148E"/>
    <w:rsid w:val="004871BF"/>
    <w:rsid w:val="00487DEB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2465"/>
    <w:rsid w:val="004F34EA"/>
    <w:rsid w:val="004F6A75"/>
    <w:rsid w:val="00506B3C"/>
    <w:rsid w:val="00516278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57D18"/>
    <w:rsid w:val="00563581"/>
    <w:rsid w:val="0057710C"/>
    <w:rsid w:val="00585F62"/>
    <w:rsid w:val="00592BCE"/>
    <w:rsid w:val="00593CF4"/>
    <w:rsid w:val="005A187E"/>
    <w:rsid w:val="005B18E7"/>
    <w:rsid w:val="005B5199"/>
    <w:rsid w:val="005C608C"/>
    <w:rsid w:val="005C7F3E"/>
    <w:rsid w:val="005D19B3"/>
    <w:rsid w:val="005D31FD"/>
    <w:rsid w:val="005E14A3"/>
    <w:rsid w:val="005E30A9"/>
    <w:rsid w:val="005E3C8B"/>
    <w:rsid w:val="005E439C"/>
    <w:rsid w:val="005F3238"/>
    <w:rsid w:val="005F32E8"/>
    <w:rsid w:val="006056DD"/>
    <w:rsid w:val="00607C44"/>
    <w:rsid w:val="00614255"/>
    <w:rsid w:val="006161FE"/>
    <w:rsid w:val="00626488"/>
    <w:rsid w:val="00657637"/>
    <w:rsid w:val="0067785D"/>
    <w:rsid w:val="006817C2"/>
    <w:rsid w:val="00683BF7"/>
    <w:rsid w:val="006A36FF"/>
    <w:rsid w:val="006A443F"/>
    <w:rsid w:val="006B17D9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670C2"/>
    <w:rsid w:val="007806E8"/>
    <w:rsid w:val="0078344E"/>
    <w:rsid w:val="00783BE2"/>
    <w:rsid w:val="00787D0B"/>
    <w:rsid w:val="00790920"/>
    <w:rsid w:val="00796B5D"/>
    <w:rsid w:val="00797C5B"/>
    <w:rsid w:val="007A1032"/>
    <w:rsid w:val="007B06BE"/>
    <w:rsid w:val="007B1A77"/>
    <w:rsid w:val="007B3200"/>
    <w:rsid w:val="007B647F"/>
    <w:rsid w:val="007D528F"/>
    <w:rsid w:val="007D72CF"/>
    <w:rsid w:val="007E477E"/>
    <w:rsid w:val="007E5C58"/>
    <w:rsid w:val="007F3C45"/>
    <w:rsid w:val="007F459E"/>
    <w:rsid w:val="008014B0"/>
    <w:rsid w:val="00805EB8"/>
    <w:rsid w:val="00822F81"/>
    <w:rsid w:val="00833ECF"/>
    <w:rsid w:val="00840423"/>
    <w:rsid w:val="008417EB"/>
    <w:rsid w:val="00841C3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5795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B17F1"/>
    <w:rsid w:val="009B3360"/>
    <w:rsid w:val="009B5C8F"/>
    <w:rsid w:val="009B7D28"/>
    <w:rsid w:val="009C657D"/>
    <w:rsid w:val="009D0AB0"/>
    <w:rsid w:val="009D2004"/>
    <w:rsid w:val="009D7F1E"/>
    <w:rsid w:val="00A02CF1"/>
    <w:rsid w:val="00A03B94"/>
    <w:rsid w:val="00A04D00"/>
    <w:rsid w:val="00A05568"/>
    <w:rsid w:val="00A069A1"/>
    <w:rsid w:val="00A125E0"/>
    <w:rsid w:val="00A17915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733A"/>
    <w:rsid w:val="00B71F2C"/>
    <w:rsid w:val="00B759E4"/>
    <w:rsid w:val="00B76D9C"/>
    <w:rsid w:val="00B82B4E"/>
    <w:rsid w:val="00B93DED"/>
    <w:rsid w:val="00BA3E27"/>
    <w:rsid w:val="00BA5475"/>
    <w:rsid w:val="00BA5886"/>
    <w:rsid w:val="00BA6358"/>
    <w:rsid w:val="00BB0DF4"/>
    <w:rsid w:val="00BB4365"/>
    <w:rsid w:val="00BB5A2F"/>
    <w:rsid w:val="00BC4900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18FA"/>
    <w:rsid w:val="00C8507E"/>
    <w:rsid w:val="00C92FCF"/>
    <w:rsid w:val="00C96764"/>
    <w:rsid w:val="00CA014F"/>
    <w:rsid w:val="00CA3BD1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22A2F"/>
    <w:rsid w:val="00D26F9E"/>
    <w:rsid w:val="00D36E5D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65D2"/>
    <w:rsid w:val="00D77A37"/>
    <w:rsid w:val="00D77E10"/>
    <w:rsid w:val="00D851E0"/>
    <w:rsid w:val="00D8796B"/>
    <w:rsid w:val="00D911CB"/>
    <w:rsid w:val="00D968FF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3BD7"/>
    <w:rsid w:val="00DF4C20"/>
    <w:rsid w:val="00DF755F"/>
    <w:rsid w:val="00E06117"/>
    <w:rsid w:val="00E06E5F"/>
    <w:rsid w:val="00E119B0"/>
    <w:rsid w:val="00E46734"/>
    <w:rsid w:val="00E65ACE"/>
    <w:rsid w:val="00E66BEB"/>
    <w:rsid w:val="00E715AD"/>
    <w:rsid w:val="00E75D12"/>
    <w:rsid w:val="00E76815"/>
    <w:rsid w:val="00E87689"/>
    <w:rsid w:val="00E930E5"/>
    <w:rsid w:val="00E947F8"/>
    <w:rsid w:val="00EA7B83"/>
    <w:rsid w:val="00EB5355"/>
    <w:rsid w:val="00EC34A8"/>
    <w:rsid w:val="00EC530F"/>
    <w:rsid w:val="00ED7B32"/>
    <w:rsid w:val="00EE1486"/>
    <w:rsid w:val="00EE2A3F"/>
    <w:rsid w:val="00EE4172"/>
    <w:rsid w:val="00EE6C31"/>
    <w:rsid w:val="00EF1FB6"/>
    <w:rsid w:val="00F160E9"/>
    <w:rsid w:val="00F379CB"/>
    <w:rsid w:val="00F5674A"/>
    <w:rsid w:val="00F63979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5B8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7C47E-53F7-4BC1-BC71-34F377CC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17</cp:revision>
  <cp:lastPrinted>2017-12-22T01:24:00Z</cp:lastPrinted>
  <dcterms:created xsi:type="dcterms:W3CDTF">2013-08-02T19:04:00Z</dcterms:created>
  <dcterms:modified xsi:type="dcterms:W3CDTF">2018-01-04T02:38:00Z</dcterms:modified>
</cp:coreProperties>
</file>